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文件销毁记录表</w:t>
      </w:r>
    </w:p>
    <w:p>
      <w:r>
        <w:t>记录编号：FM-004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版本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销毁数量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销毁原因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销毁人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监销人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